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3B9B9" w14:textId="77777777" w:rsidR="0031091A" w:rsidRDefault="00000000">
      <w:pPr>
        <w:pStyle w:val="Heading1"/>
      </w:pPr>
      <w:r>
        <w:t>Koordinate - tabela</w:t>
      </w:r>
    </w:p>
    <w:p w14:paraId="0978E56C" w14:textId="417FF265" w:rsidR="0031091A" w:rsidRDefault="0031091A">
      <w:pPr>
        <w:pStyle w:val="Heading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4"/>
        <w:gridCol w:w="2878"/>
        <w:gridCol w:w="2878"/>
      </w:tblGrid>
      <w:tr w:rsidR="0031091A" w14:paraId="42391D03" w14:textId="77777777">
        <w:tc>
          <w:tcPr>
            <w:tcW w:w="2880" w:type="dxa"/>
          </w:tcPr>
          <w:p w14:paraId="7E061355" w14:textId="77777777" w:rsidR="0031091A" w:rsidRDefault="0031091A"/>
        </w:tc>
        <w:tc>
          <w:tcPr>
            <w:tcW w:w="2880" w:type="dxa"/>
          </w:tcPr>
          <w:p w14:paraId="4A209F6F" w14:textId="77777777" w:rsidR="0031091A" w:rsidRDefault="00000000">
            <w:r>
              <w:t>X</w:t>
            </w:r>
          </w:p>
        </w:tc>
        <w:tc>
          <w:tcPr>
            <w:tcW w:w="2880" w:type="dxa"/>
          </w:tcPr>
          <w:p w14:paraId="60915364" w14:textId="77777777" w:rsidR="0031091A" w:rsidRDefault="00000000">
            <w:r>
              <w:t>Y</w:t>
            </w:r>
          </w:p>
        </w:tc>
      </w:tr>
      <w:tr w:rsidR="0031091A" w14:paraId="629CD7A0" w14:textId="77777777">
        <w:tc>
          <w:tcPr>
            <w:tcW w:w="2880" w:type="dxa"/>
          </w:tcPr>
          <w:p w14:paraId="241AD555" w14:textId="674A9F8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476DE2B" w14:textId="77777777" w:rsidR="0031091A" w:rsidRDefault="00000000">
            <w:r>
              <w:t>7407069.5774</w:t>
            </w:r>
          </w:p>
        </w:tc>
        <w:tc>
          <w:tcPr>
            <w:tcW w:w="2880" w:type="dxa"/>
          </w:tcPr>
          <w:p w14:paraId="4F35EB9D" w14:textId="77777777" w:rsidR="0031091A" w:rsidRDefault="00000000">
            <w:r>
              <w:t>4984486.0294</w:t>
            </w:r>
          </w:p>
        </w:tc>
      </w:tr>
      <w:tr w:rsidR="0031091A" w14:paraId="54AAC48B" w14:textId="77777777">
        <w:tc>
          <w:tcPr>
            <w:tcW w:w="2880" w:type="dxa"/>
          </w:tcPr>
          <w:p w14:paraId="3608FD0D" w14:textId="34D7345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1E0B318" w14:textId="77777777" w:rsidR="0031091A" w:rsidRDefault="00000000">
            <w:r>
              <w:t>7407036.0813</w:t>
            </w:r>
          </w:p>
        </w:tc>
        <w:tc>
          <w:tcPr>
            <w:tcW w:w="2880" w:type="dxa"/>
          </w:tcPr>
          <w:p w14:paraId="74434B40" w14:textId="77777777" w:rsidR="0031091A" w:rsidRDefault="00000000">
            <w:r>
              <w:t>4984486.2867</w:t>
            </w:r>
          </w:p>
        </w:tc>
      </w:tr>
      <w:tr w:rsidR="0031091A" w14:paraId="346CFE36" w14:textId="77777777">
        <w:tc>
          <w:tcPr>
            <w:tcW w:w="2880" w:type="dxa"/>
          </w:tcPr>
          <w:p w14:paraId="3642F0B9" w14:textId="3EFFEB30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119B615" w14:textId="77777777" w:rsidR="0031091A" w:rsidRDefault="00000000">
            <w:r>
              <w:t>7407036.1100</w:t>
            </w:r>
          </w:p>
        </w:tc>
        <w:tc>
          <w:tcPr>
            <w:tcW w:w="2880" w:type="dxa"/>
          </w:tcPr>
          <w:p w14:paraId="126B2B68" w14:textId="77777777" w:rsidR="0031091A" w:rsidRDefault="00000000">
            <w:r>
              <w:t>4984490.0200</w:t>
            </w:r>
          </w:p>
        </w:tc>
      </w:tr>
      <w:tr w:rsidR="0031091A" w14:paraId="2E06F9B3" w14:textId="77777777">
        <w:tc>
          <w:tcPr>
            <w:tcW w:w="2880" w:type="dxa"/>
          </w:tcPr>
          <w:p w14:paraId="546137C1" w14:textId="7AEE5465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0A4D4A9" w14:textId="77777777" w:rsidR="0031091A" w:rsidRDefault="00000000">
            <w:r>
              <w:t>7407035.9701</w:t>
            </w:r>
          </w:p>
        </w:tc>
        <w:tc>
          <w:tcPr>
            <w:tcW w:w="2880" w:type="dxa"/>
          </w:tcPr>
          <w:p w14:paraId="3E7F204D" w14:textId="77777777" w:rsidR="0031091A" w:rsidRDefault="00000000">
            <w:r>
              <w:t>4984490.7501</w:t>
            </w:r>
          </w:p>
        </w:tc>
      </w:tr>
      <w:tr w:rsidR="0031091A" w14:paraId="69C588B2" w14:textId="77777777">
        <w:tc>
          <w:tcPr>
            <w:tcW w:w="2880" w:type="dxa"/>
          </w:tcPr>
          <w:p w14:paraId="5CA605B1" w14:textId="24289D3B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83543F2" w14:textId="77777777" w:rsidR="0031091A" w:rsidRDefault="00000000">
            <w:r>
              <w:t>7407035.9700</w:t>
            </w:r>
          </w:p>
        </w:tc>
        <w:tc>
          <w:tcPr>
            <w:tcW w:w="2880" w:type="dxa"/>
          </w:tcPr>
          <w:p w14:paraId="5E7C834A" w14:textId="77777777" w:rsidR="0031091A" w:rsidRDefault="00000000">
            <w:r>
              <w:t>4984495.6600</w:t>
            </w:r>
          </w:p>
        </w:tc>
      </w:tr>
      <w:tr w:rsidR="0031091A" w14:paraId="75FE7B87" w14:textId="77777777">
        <w:tc>
          <w:tcPr>
            <w:tcW w:w="2880" w:type="dxa"/>
          </w:tcPr>
          <w:p w14:paraId="5A19F432" w14:textId="4524A1B2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0BA12B5" w14:textId="77777777" w:rsidR="0031091A" w:rsidRDefault="00000000">
            <w:r>
              <w:t>7407035.9800</w:t>
            </w:r>
          </w:p>
        </w:tc>
        <w:tc>
          <w:tcPr>
            <w:tcW w:w="2880" w:type="dxa"/>
          </w:tcPr>
          <w:p w14:paraId="6D6C7CD9" w14:textId="77777777" w:rsidR="0031091A" w:rsidRDefault="00000000">
            <w:r>
              <w:t>4984504.7600</w:t>
            </w:r>
          </w:p>
        </w:tc>
      </w:tr>
      <w:tr w:rsidR="0031091A" w14:paraId="5F184D08" w14:textId="77777777">
        <w:tc>
          <w:tcPr>
            <w:tcW w:w="2880" w:type="dxa"/>
          </w:tcPr>
          <w:p w14:paraId="3ED5DD0F" w14:textId="295C0B8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D8E5B65" w14:textId="77777777" w:rsidR="0031091A" w:rsidRDefault="00000000">
            <w:r>
              <w:t>7407035.8301</w:t>
            </w:r>
          </w:p>
        </w:tc>
        <w:tc>
          <w:tcPr>
            <w:tcW w:w="2880" w:type="dxa"/>
          </w:tcPr>
          <w:p w14:paraId="49550E74" w14:textId="77777777" w:rsidR="0031091A" w:rsidRDefault="00000000">
            <w:r>
              <w:t>4984505.9494</w:t>
            </w:r>
          </w:p>
        </w:tc>
      </w:tr>
      <w:tr w:rsidR="0031091A" w14:paraId="1B93B344" w14:textId="77777777">
        <w:tc>
          <w:tcPr>
            <w:tcW w:w="2880" w:type="dxa"/>
          </w:tcPr>
          <w:p w14:paraId="42502464" w14:textId="4B32CFB2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790ED2B" w14:textId="77777777" w:rsidR="0031091A" w:rsidRDefault="00000000">
            <w:r>
              <w:t>7407036.1113</w:t>
            </w:r>
          </w:p>
        </w:tc>
        <w:tc>
          <w:tcPr>
            <w:tcW w:w="2880" w:type="dxa"/>
          </w:tcPr>
          <w:p w14:paraId="2DE7401F" w14:textId="77777777" w:rsidR="0031091A" w:rsidRDefault="00000000">
            <w:r>
              <w:t>4984526.0902</w:t>
            </w:r>
          </w:p>
        </w:tc>
      </w:tr>
      <w:tr w:rsidR="0031091A" w14:paraId="5ED1DC9F" w14:textId="77777777">
        <w:tc>
          <w:tcPr>
            <w:tcW w:w="2880" w:type="dxa"/>
          </w:tcPr>
          <w:p w14:paraId="0C50EE8E" w14:textId="7756CC75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7DC6F91" w14:textId="77777777" w:rsidR="0031091A" w:rsidRDefault="00000000">
            <w:r>
              <w:t>7407066.3600</w:t>
            </w:r>
          </w:p>
        </w:tc>
        <w:tc>
          <w:tcPr>
            <w:tcW w:w="2880" w:type="dxa"/>
          </w:tcPr>
          <w:p w14:paraId="7EB0C711" w14:textId="77777777" w:rsidR="0031091A" w:rsidRDefault="00000000">
            <w:r>
              <w:t>4984525.6679</w:t>
            </w:r>
          </w:p>
        </w:tc>
      </w:tr>
      <w:tr w:rsidR="0031091A" w14:paraId="7F345FFE" w14:textId="77777777">
        <w:tc>
          <w:tcPr>
            <w:tcW w:w="2880" w:type="dxa"/>
          </w:tcPr>
          <w:p w14:paraId="3409ACEF" w14:textId="57EE9AD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23C1940" w14:textId="77777777" w:rsidR="0031091A" w:rsidRDefault="00000000">
            <w:r>
              <w:t>7407065.1900</w:t>
            </w:r>
          </w:p>
        </w:tc>
        <w:tc>
          <w:tcPr>
            <w:tcW w:w="2880" w:type="dxa"/>
          </w:tcPr>
          <w:p w14:paraId="06A19095" w14:textId="77777777" w:rsidR="0031091A" w:rsidRDefault="00000000">
            <w:r>
              <w:t>4984507.3800</w:t>
            </w:r>
          </w:p>
        </w:tc>
      </w:tr>
      <w:tr w:rsidR="0031091A" w14:paraId="151A3E81" w14:textId="77777777">
        <w:tc>
          <w:tcPr>
            <w:tcW w:w="2880" w:type="dxa"/>
          </w:tcPr>
          <w:p w14:paraId="17539880" w14:textId="77B61692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D0E1879" w14:textId="77777777" w:rsidR="0031091A" w:rsidRDefault="00000000">
            <w:r>
              <w:t>7407069.3400</w:t>
            </w:r>
          </w:p>
        </w:tc>
        <w:tc>
          <w:tcPr>
            <w:tcW w:w="2880" w:type="dxa"/>
          </w:tcPr>
          <w:p w14:paraId="20CDE015" w14:textId="77777777" w:rsidR="0031091A" w:rsidRDefault="00000000">
            <w:r>
              <w:t>4984507.1400</w:t>
            </w:r>
          </w:p>
        </w:tc>
      </w:tr>
      <w:tr w:rsidR="0031091A" w14:paraId="7DD35D4E" w14:textId="77777777">
        <w:tc>
          <w:tcPr>
            <w:tcW w:w="2880" w:type="dxa"/>
          </w:tcPr>
          <w:p w14:paraId="2ADC892C" w14:textId="1F8CC64B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9871A33" w14:textId="77777777" w:rsidR="0031091A" w:rsidRDefault="00000000">
            <w:r>
              <w:t>7407115.3734</w:t>
            </w:r>
          </w:p>
        </w:tc>
        <w:tc>
          <w:tcPr>
            <w:tcW w:w="2880" w:type="dxa"/>
          </w:tcPr>
          <w:p w14:paraId="7F04FFB9" w14:textId="77777777" w:rsidR="0031091A" w:rsidRDefault="00000000">
            <w:r>
              <w:t>4984507.4201</w:t>
            </w:r>
          </w:p>
        </w:tc>
      </w:tr>
      <w:tr w:rsidR="0031091A" w14:paraId="3ECDD1F1" w14:textId="77777777">
        <w:tc>
          <w:tcPr>
            <w:tcW w:w="2880" w:type="dxa"/>
          </w:tcPr>
          <w:p w14:paraId="30AF7857" w14:textId="769FEA6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6A876F3" w14:textId="77777777" w:rsidR="0031091A" w:rsidRDefault="00000000">
            <w:r>
              <w:t>7407138.1701</w:t>
            </w:r>
          </w:p>
        </w:tc>
        <w:tc>
          <w:tcPr>
            <w:tcW w:w="2880" w:type="dxa"/>
          </w:tcPr>
          <w:p w14:paraId="17E81DD9" w14:textId="77777777" w:rsidR="0031091A" w:rsidRDefault="00000000">
            <w:r>
              <w:t>4984507.2201</w:t>
            </w:r>
          </w:p>
        </w:tc>
      </w:tr>
      <w:tr w:rsidR="0031091A" w14:paraId="27F38D0F" w14:textId="77777777">
        <w:tc>
          <w:tcPr>
            <w:tcW w:w="2880" w:type="dxa"/>
          </w:tcPr>
          <w:p w14:paraId="78FBE8A8" w14:textId="6FF09CB4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3197AA0" w14:textId="77777777" w:rsidR="0031091A" w:rsidRDefault="00000000">
            <w:r>
              <w:t>7407163.2000</w:t>
            </w:r>
          </w:p>
        </w:tc>
        <w:tc>
          <w:tcPr>
            <w:tcW w:w="2880" w:type="dxa"/>
          </w:tcPr>
          <w:p w14:paraId="3382473C" w14:textId="77777777" w:rsidR="0031091A" w:rsidRDefault="00000000">
            <w:r>
              <w:t>4984507.0100</w:t>
            </w:r>
          </w:p>
        </w:tc>
      </w:tr>
      <w:tr w:rsidR="0031091A" w14:paraId="3D996080" w14:textId="77777777">
        <w:tc>
          <w:tcPr>
            <w:tcW w:w="2880" w:type="dxa"/>
          </w:tcPr>
          <w:p w14:paraId="45773E22" w14:textId="7CB8883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A977559" w14:textId="77777777" w:rsidR="0031091A" w:rsidRDefault="00000000">
            <w:r>
              <w:t>7407168.2501</w:t>
            </w:r>
          </w:p>
        </w:tc>
        <w:tc>
          <w:tcPr>
            <w:tcW w:w="2880" w:type="dxa"/>
          </w:tcPr>
          <w:p w14:paraId="6F7D8662" w14:textId="77777777" w:rsidR="0031091A" w:rsidRDefault="00000000">
            <w:r>
              <w:t>4984507.0001</w:t>
            </w:r>
          </w:p>
        </w:tc>
      </w:tr>
      <w:tr w:rsidR="0031091A" w14:paraId="01F25F71" w14:textId="77777777">
        <w:tc>
          <w:tcPr>
            <w:tcW w:w="2880" w:type="dxa"/>
          </w:tcPr>
          <w:p w14:paraId="4017F4ED" w14:textId="4E4EBCA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21C0D8C" w14:textId="77777777" w:rsidR="0031091A" w:rsidRDefault="00000000">
            <w:r>
              <w:t>7407174.3800</w:t>
            </w:r>
          </w:p>
        </w:tc>
        <w:tc>
          <w:tcPr>
            <w:tcW w:w="2880" w:type="dxa"/>
          </w:tcPr>
          <w:p w14:paraId="3940B1D1" w14:textId="77777777" w:rsidR="0031091A" w:rsidRDefault="00000000">
            <w:r>
              <w:t>4984507.0191</w:t>
            </w:r>
          </w:p>
        </w:tc>
      </w:tr>
      <w:tr w:rsidR="0031091A" w14:paraId="6375E04A" w14:textId="77777777">
        <w:tc>
          <w:tcPr>
            <w:tcW w:w="2880" w:type="dxa"/>
          </w:tcPr>
          <w:p w14:paraId="4A443496" w14:textId="3DA8840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5A243B9" w14:textId="77777777" w:rsidR="0031091A" w:rsidRDefault="00000000">
            <w:r>
              <w:t>7407173.0901</w:t>
            </w:r>
          </w:p>
        </w:tc>
        <w:tc>
          <w:tcPr>
            <w:tcW w:w="2880" w:type="dxa"/>
          </w:tcPr>
          <w:p w14:paraId="2D0CE9E6" w14:textId="77777777" w:rsidR="0031091A" w:rsidRDefault="00000000">
            <w:r>
              <w:t>4984554.8801</w:t>
            </w:r>
          </w:p>
        </w:tc>
      </w:tr>
      <w:tr w:rsidR="0031091A" w14:paraId="1D8CEC4E" w14:textId="77777777">
        <w:tc>
          <w:tcPr>
            <w:tcW w:w="2880" w:type="dxa"/>
          </w:tcPr>
          <w:p w14:paraId="3C2A5884" w14:textId="04DDB1D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F928D6E" w14:textId="77777777" w:rsidR="0031091A" w:rsidRDefault="00000000">
            <w:r>
              <w:t>7407212.7600</w:t>
            </w:r>
          </w:p>
        </w:tc>
        <w:tc>
          <w:tcPr>
            <w:tcW w:w="2880" w:type="dxa"/>
          </w:tcPr>
          <w:p w14:paraId="744887C1" w14:textId="77777777" w:rsidR="0031091A" w:rsidRDefault="00000000">
            <w:r>
              <w:t>4984552.6700</w:t>
            </w:r>
          </w:p>
        </w:tc>
      </w:tr>
      <w:tr w:rsidR="0031091A" w14:paraId="54302395" w14:textId="77777777">
        <w:tc>
          <w:tcPr>
            <w:tcW w:w="2880" w:type="dxa"/>
          </w:tcPr>
          <w:p w14:paraId="4252231C" w14:textId="47FC993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419BA8B" w14:textId="77777777" w:rsidR="0031091A" w:rsidRDefault="00000000">
            <w:r>
              <w:t>7407229.7627</w:t>
            </w:r>
          </w:p>
        </w:tc>
        <w:tc>
          <w:tcPr>
            <w:tcW w:w="2880" w:type="dxa"/>
          </w:tcPr>
          <w:p w14:paraId="4A164A60" w14:textId="77777777" w:rsidR="0031091A" w:rsidRDefault="00000000">
            <w:r>
              <w:t>4984551.8800</w:t>
            </w:r>
          </w:p>
        </w:tc>
      </w:tr>
      <w:tr w:rsidR="0031091A" w14:paraId="412FB229" w14:textId="77777777">
        <w:tc>
          <w:tcPr>
            <w:tcW w:w="2880" w:type="dxa"/>
          </w:tcPr>
          <w:p w14:paraId="55D1FBBF" w14:textId="408F96F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3B3A873" w14:textId="77777777" w:rsidR="0031091A" w:rsidRDefault="00000000">
            <w:r>
              <w:t>7407268.7100</w:t>
            </w:r>
          </w:p>
        </w:tc>
        <w:tc>
          <w:tcPr>
            <w:tcW w:w="2880" w:type="dxa"/>
          </w:tcPr>
          <w:p w14:paraId="4E522A5B" w14:textId="77777777" w:rsidR="0031091A" w:rsidRDefault="00000000">
            <w:r>
              <w:t>4984549.4202</w:t>
            </w:r>
          </w:p>
        </w:tc>
      </w:tr>
      <w:tr w:rsidR="0031091A" w14:paraId="070EADE5" w14:textId="77777777">
        <w:tc>
          <w:tcPr>
            <w:tcW w:w="2880" w:type="dxa"/>
          </w:tcPr>
          <w:p w14:paraId="5DD2A536" w14:textId="5F9F91D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518EC0B" w14:textId="77777777" w:rsidR="0031091A" w:rsidRDefault="00000000">
            <w:r>
              <w:t>7407284.8107</w:t>
            </w:r>
          </w:p>
        </w:tc>
        <w:tc>
          <w:tcPr>
            <w:tcW w:w="2880" w:type="dxa"/>
          </w:tcPr>
          <w:p w14:paraId="5824639F" w14:textId="77777777" w:rsidR="0031091A" w:rsidRDefault="00000000">
            <w:r>
              <w:t>4984548.6101</w:t>
            </w:r>
          </w:p>
        </w:tc>
      </w:tr>
      <w:tr w:rsidR="0031091A" w14:paraId="4DAAF82E" w14:textId="77777777">
        <w:tc>
          <w:tcPr>
            <w:tcW w:w="2880" w:type="dxa"/>
          </w:tcPr>
          <w:p w14:paraId="5931E994" w14:textId="07A9E415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ADAC63A" w14:textId="77777777" w:rsidR="0031091A" w:rsidRDefault="00000000">
            <w:r>
              <w:t>7407287.1777</w:t>
            </w:r>
          </w:p>
        </w:tc>
        <w:tc>
          <w:tcPr>
            <w:tcW w:w="2880" w:type="dxa"/>
          </w:tcPr>
          <w:p w14:paraId="65F39BC0" w14:textId="77777777" w:rsidR="0031091A" w:rsidRDefault="00000000">
            <w:r>
              <w:t>4984548.9798</w:t>
            </w:r>
          </w:p>
        </w:tc>
      </w:tr>
      <w:tr w:rsidR="0031091A" w14:paraId="65AB8834" w14:textId="77777777">
        <w:tc>
          <w:tcPr>
            <w:tcW w:w="2880" w:type="dxa"/>
          </w:tcPr>
          <w:p w14:paraId="32FFD7FA" w14:textId="1B9FB55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C0D4E71" w14:textId="77777777" w:rsidR="0031091A" w:rsidRDefault="00000000">
            <w:r>
              <w:t>7407368.7388</w:t>
            </w:r>
          </w:p>
        </w:tc>
        <w:tc>
          <w:tcPr>
            <w:tcW w:w="2880" w:type="dxa"/>
          </w:tcPr>
          <w:p w14:paraId="4586F681" w14:textId="77777777" w:rsidR="0031091A" w:rsidRDefault="00000000">
            <w:r>
              <w:t>4984559.5700</w:t>
            </w:r>
          </w:p>
        </w:tc>
      </w:tr>
      <w:tr w:rsidR="0031091A" w14:paraId="69CC2B0C" w14:textId="77777777">
        <w:tc>
          <w:tcPr>
            <w:tcW w:w="2880" w:type="dxa"/>
          </w:tcPr>
          <w:p w14:paraId="00952ED4" w14:textId="58FCE84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63218C2" w14:textId="77777777" w:rsidR="0031091A" w:rsidRDefault="00000000">
            <w:r>
              <w:t>7407370.6600</w:t>
            </w:r>
          </w:p>
        </w:tc>
        <w:tc>
          <w:tcPr>
            <w:tcW w:w="2880" w:type="dxa"/>
          </w:tcPr>
          <w:p w14:paraId="7AECCEF3" w14:textId="77777777" w:rsidR="0031091A" w:rsidRDefault="00000000">
            <w:r>
              <w:t>4984559.9100</w:t>
            </w:r>
          </w:p>
        </w:tc>
      </w:tr>
      <w:tr w:rsidR="0031091A" w14:paraId="1E8224CA" w14:textId="77777777">
        <w:tc>
          <w:tcPr>
            <w:tcW w:w="2880" w:type="dxa"/>
          </w:tcPr>
          <w:p w14:paraId="589C656B" w14:textId="7966E60B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2EB8F98" w14:textId="77777777" w:rsidR="0031091A" w:rsidRDefault="00000000">
            <w:r>
              <w:t>7407449.4592</w:t>
            </w:r>
          </w:p>
        </w:tc>
        <w:tc>
          <w:tcPr>
            <w:tcW w:w="2880" w:type="dxa"/>
          </w:tcPr>
          <w:p w14:paraId="21F065E7" w14:textId="77777777" w:rsidR="0031091A" w:rsidRDefault="00000000">
            <w:r>
              <w:t>4984569.8200</w:t>
            </w:r>
          </w:p>
        </w:tc>
      </w:tr>
      <w:tr w:rsidR="0031091A" w14:paraId="257551C7" w14:textId="77777777">
        <w:tc>
          <w:tcPr>
            <w:tcW w:w="2880" w:type="dxa"/>
          </w:tcPr>
          <w:p w14:paraId="01CA2A03" w14:textId="7B942B6E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3BA5349" w14:textId="77777777" w:rsidR="0031091A" w:rsidRDefault="00000000">
            <w:r>
              <w:t>7407451.4009</w:t>
            </w:r>
          </w:p>
        </w:tc>
        <w:tc>
          <w:tcPr>
            <w:tcW w:w="2880" w:type="dxa"/>
          </w:tcPr>
          <w:p w14:paraId="5E19F914" w14:textId="77777777" w:rsidR="0031091A" w:rsidRDefault="00000000">
            <w:r>
              <w:t>4984570.2103</w:t>
            </w:r>
          </w:p>
        </w:tc>
      </w:tr>
      <w:tr w:rsidR="0031091A" w14:paraId="052F28D3" w14:textId="77777777">
        <w:tc>
          <w:tcPr>
            <w:tcW w:w="2880" w:type="dxa"/>
          </w:tcPr>
          <w:p w14:paraId="20CF0D25" w14:textId="7E53097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23813B7" w14:textId="77777777" w:rsidR="0031091A" w:rsidRDefault="00000000">
            <w:r>
              <w:t>7407488.5779</w:t>
            </w:r>
          </w:p>
        </w:tc>
        <w:tc>
          <w:tcPr>
            <w:tcW w:w="2880" w:type="dxa"/>
          </w:tcPr>
          <w:p w14:paraId="7C59340F" w14:textId="77777777" w:rsidR="0031091A" w:rsidRDefault="00000000">
            <w:r>
              <w:t>4984575.0699</w:t>
            </w:r>
          </w:p>
        </w:tc>
      </w:tr>
      <w:tr w:rsidR="0031091A" w14:paraId="0CE8673E" w14:textId="77777777">
        <w:tc>
          <w:tcPr>
            <w:tcW w:w="2880" w:type="dxa"/>
          </w:tcPr>
          <w:p w14:paraId="7D3DE66A" w14:textId="529F8A8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ABD6073" w14:textId="77777777" w:rsidR="0031091A" w:rsidRDefault="00000000">
            <w:r>
              <w:t>7407493.4500</w:t>
            </w:r>
          </w:p>
        </w:tc>
        <w:tc>
          <w:tcPr>
            <w:tcW w:w="2880" w:type="dxa"/>
          </w:tcPr>
          <w:p w14:paraId="5E2A0400" w14:textId="77777777" w:rsidR="0031091A" w:rsidRDefault="00000000">
            <w:r>
              <w:t>4984575.5702</w:t>
            </w:r>
          </w:p>
        </w:tc>
      </w:tr>
      <w:tr w:rsidR="0031091A" w14:paraId="36AA8E51" w14:textId="77777777">
        <w:tc>
          <w:tcPr>
            <w:tcW w:w="2880" w:type="dxa"/>
          </w:tcPr>
          <w:p w14:paraId="4ACD76EF" w14:textId="4D92249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7589E9E" w14:textId="77777777" w:rsidR="0031091A" w:rsidRDefault="00000000">
            <w:r>
              <w:t>7407498.4700</w:t>
            </w:r>
          </w:p>
        </w:tc>
        <w:tc>
          <w:tcPr>
            <w:tcW w:w="2880" w:type="dxa"/>
          </w:tcPr>
          <w:p w14:paraId="2DC9ED8A" w14:textId="77777777" w:rsidR="0031091A" w:rsidRDefault="00000000">
            <w:r>
              <w:t>4984576.2101</w:t>
            </w:r>
          </w:p>
        </w:tc>
      </w:tr>
      <w:tr w:rsidR="0031091A" w14:paraId="69946E2D" w14:textId="77777777">
        <w:tc>
          <w:tcPr>
            <w:tcW w:w="2880" w:type="dxa"/>
          </w:tcPr>
          <w:p w14:paraId="48228255" w14:textId="7A92ED53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EEEC69A" w14:textId="77777777" w:rsidR="0031091A" w:rsidRDefault="00000000">
            <w:r>
              <w:t>7407557.4700</w:t>
            </w:r>
          </w:p>
        </w:tc>
        <w:tc>
          <w:tcPr>
            <w:tcW w:w="2880" w:type="dxa"/>
          </w:tcPr>
          <w:p w14:paraId="5945E5F9" w14:textId="77777777" w:rsidR="0031091A" w:rsidRDefault="00000000">
            <w:r>
              <w:t>4984583.7800</w:t>
            </w:r>
          </w:p>
        </w:tc>
      </w:tr>
      <w:tr w:rsidR="0031091A" w14:paraId="39054C9A" w14:textId="77777777">
        <w:tc>
          <w:tcPr>
            <w:tcW w:w="2880" w:type="dxa"/>
          </w:tcPr>
          <w:p w14:paraId="7E53A3B0" w14:textId="71A790FF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9BB93FE" w14:textId="77777777" w:rsidR="0031091A" w:rsidRDefault="00000000">
            <w:r>
              <w:t>7407563.5199</w:t>
            </w:r>
          </w:p>
        </w:tc>
        <w:tc>
          <w:tcPr>
            <w:tcW w:w="2880" w:type="dxa"/>
          </w:tcPr>
          <w:p w14:paraId="5C295741" w14:textId="77777777" w:rsidR="0031091A" w:rsidRDefault="00000000">
            <w:r>
              <w:t>4984557.5910</w:t>
            </w:r>
          </w:p>
        </w:tc>
      </w:tr>
      <w:tr w:rsidR="0031091A" w14:paraId="36A4C72E" w14:textId="77777777">
        <w:tc>
          <w:tcPr>
            <w:tcW w:w="2880" w:type="dxa"/>
          </w:tcPr>
          <w:p w14:paraId="1B5890AE" w14:textId="44726C9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FB329CB" w14:textId="77777777" w:rsidR="0031091A" w:rsidRDefault="00000000">
            <w:r>
              <w:t>7407609.4401</w:t>
            </w:r>
          </w:p>
        </w:tc>
        <w:tc>
          <w:tcPr>
            <w:tcW w:w="2880" w:type="dxa"/>
          </w:tcPr>
          <w:p w14:paraId="07572EA3" w14:textId="77777777" w:rsidR="0031091A" w:rsidRDefault="00000000">
            <w:r>
              <w:t>4984563.0401</w:t>
            </w:r>
          </w:p>
        </w:tc>
      </w:tr>
      <w:tr w:rsidR="0031091A" w14:paraId="79DAA6D1" w14:textId="77777777">
        <w:tc>
          <w:tcPr>
            <w:tcW w:w="2880" w:type="dxa"/>
          </w:tcPr>
          <w:p w14:paraId="6A7A10BE" w14:textId="74BDA51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7E12B7A" w14:textId="77777777" w:rsidR="0031091A" w:rsidRDefault="00000000">
            <w:r>
              <w:t>7407643.1001</w:t>
            </w:r>
          </w:p>
        </w:tc>
        <w:tc>
          <w:tcPr>
            <w:tcW w:w="2880" w:type="dxa"/>
          </w:tcPr>
          <w:p w14:paraId="444DDB16" w14:textId="77777777" w:rsidR="0031091A" w:rsidRDefault="00000000">
            <w:r>
              <w:t>4984567.0301</w:t>
            </w:r>
          </w:p>
        </w:tc>
      </w:tr>
      <w:tr w:rsidR="0031091A" w14:paraId="2E8CBB7C" w14:textId="77777777">
        <w:tc>
          <w:tcPr>
            <w:tcW w:w="2880" w:type="dxa"/>
          </w:tcPr>
          <w:p w14:paraId="543E993C" w14:textId="2A7440D3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0896FA3" w14:textId="77777777" w:rsidR="0031091A" w:rsidRDefault="00000000">
            <w:r>
              <w:t>7407645.6401</w:t>
            </w:r>
          </w:p>
        </w:tc>
        <w:tc>
          <w:tcPr>
            <w:tcW w:w="2880" w:type="dxa"/>
          </w:tcPr>
          <w:p w14:paraId="338C75B7" w14:textId="77777777" w:rsidR="0031091A" w:rsidRDefault="00000000">
            <w:r>
              <w:t>4984515.7901</w:t>
            </w:r>
          </w:p>
        </w:tc>
      </w:tr>
      <w:tr w:rsidR="0031091A" w14:paraId="2BB3A167" w14:textId="77777777">
        <w:tc>
          <w:tcPr>
            <w:tcW w:w="2880" w:type="dxa"/>
          </w:tcPr>
          <w:p w14:paraId="68014665" w14:textId="48E798B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3F677AF" w14:textId="77777777" w:rsidR="0031091A" w:rsidRDefault="00000000">
            <w:r>
              <w:t>7407646.4134</w:t>
            </w:r>
          </w:p>
        </w:tc>
        <w:tc>
          <w:tcPr>
            <w:tcW w:w="2880" w:type="dxa"/>
          </w:tcPr>
          <w:p w14:paraId="715A2E6B" w14:textId="77777777" w:rsidR="0031091A" w:rsidRDefault="00000000">
            <w:r>
              <w:t>4984502.8356</w:t>
            </w:r>
          </w:p>
        </w:tc>
      </w:tr>
      <w:tr w:rsidR="0031091A" w14:paraId="16531C4B" w14:textId="77777777">
        <w:tc>
          <w:tcPr>
            <w:tcW w:w="2880" w:type="dxa"/>
          </w:tcPr>
          <w:p w14:paraId="2543C0DD" w14:textId="77DAC247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34AACF6" w14:textId="77777777" w:rsidR="0031091A" w:rsidRDefault="00000000">
            <w:r>
              <w:t>7407709.4000</w:t>
            </w:r>
          </w:p>
        </w:tc>
        <w:tc>
          <w:tcPr>
            <w:tcW w:w="2880" w:type="dxa"/>
          </w:tcPr>
          <w:p w14:paraId="52DA2891" w14:textId="77777777" w:rsidR="0031091A" w:rsidRDefault="00000000">
            <w:r>
              <w:t>4984506.9400</w:t>
            </w:r>
          </w:p>
        </w:tc>
      </w:tr>
      <w:tr w:rsidR="0031091A" w14:paraId="69452C5B" w14:textId="77777777">
        <w:tc>
          <w:tcPr>
            <w:tcW w:w="2880" w:type="dxa"/>
          </w:tcPr>
          <w:p w14:paraId="0D712604" w14:textId="1E5C0C2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8CC26D8" w14:textId="77777777" w:rsidR="0031091A" w:rsidRDefault="00000000">
            <w:r>
              <w:t>7407710.5200</w:t>
            </w:r>
          </w:p>
        </w:tc>
        <w:tc>
          <w:tcPr>
            <w:tcW w:w="2880" w:type="dxa"/>
          </w:tcPr>
          <w:p w14:paraId="5AFAF992" w14:textId="77777777" w:rsidR="0031091A" w:rsidRDefault="00000000">
            <w:r>
              <w:t>4984489.2600</w:t>
            </w:r>
          </w:p>
        </w:tc>
      </w:tr>
      <w:tr w:rsidR="0031091A" w14:paraId="352C621F" w14:textId="77777777">
        <w:tc>
          <w:tcPr>
            <w:tcW w:w="2880" w:type="dxa"/>
          </w:tcPr>
          <w:p w14:paraId="1DC3827E" w14:textId="4C4B702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071D0AC" w14:textId="77777777" w:rsidR="0031091A" w:rsidRDefault="00000000">
            <w:r>
              <w:t>7407712.0700</w:t>
            </w:r>
          </w:p>
        </w:tc>
        <w:tc>
          <w:tcPr>
            <w:tcW w:w="2880" w:type="dxa"/>
          </w:tcPr>
          <w:p w14:paraId="595F3977" w14:textId="77777777" w:rsidR="0031091A" w:rsidRDefault="00000000">
            <w:r>
              <w:t>4984466.3300</w:t>
            </w:r>
          </w:p>
        </w:tc>
      </w:tr>
      <w:tr w:rsidR="0031091A" w14:paraId="74BF76CD" w14:textId="77777777">
        <w:tc>
          <w:tcPr>
            <w:tcW w:w="2880" w:type="dxa"/>
          </w:tcPr>
          <w:p w14:paraId="02BD1B94" w14:textId="051ACAFC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BD7A7DA" w14:textId="77777777" w:rsidR="0031091A" w:rsidRDefault="00000000">
            <w:r>
              <w:t>7407712.9001</w:t>
            </w:r>
          </w:p>
        </w:tc>
        <w:tc>
          <w:tcPr>
            <w:tcW w:w="2880" w:type="dxa"/>
          </w:tcPr>
          <w:p w14:paraId="0B4F1AB0" w14:textId="77777777" w:rsidR="0031091A" w:rsidRDefault="00000000">
            <w:r>
              <w:t>4984452.5301</w:t>
            </w:r>
          </w:p>
        </w:tc>
      </w:tr>
      <w:tr w:rsidR="0031091A" w14:paraId="33631D0C" w14:textId="77777777">
        <w:tc>
          <w:tcPr>
            <w:tcW w:w="2880" w:type="dxa"/>
          </w:tcPr>
          <w:p w14:paraId="703D7E65" w14:textId="6FE9E33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226E680" w14:textId="77777777" w:rsidR="0031091A" w:rsidRDefault="00000000">
            <w:r>
              <w:t>7407713.0700</w:t>
            </w:r>
          </w:p>
        </w:tc>
        <w:tc>
          <w:tcPr>
            <w:tcW w:w="2880" w:type="dxa"/>
          </w:tcPr>
          <w:p w14:paraId="29656F14" w14:textId="77777777" w:rsidR="0031091A" w:rsidRDefault="00000000">
            <w:r>
              <w:t>4984449.6800</w:t>
            </w:r>
          </w:p>
        </w:tc>
      </w:tr>
      <w:tr w:rsidR="0031091A" w14:paraId="542822B1" w14:textId="77777777">
        <w:tc>
          <w:tcPr>
            <w:tcW w:w="2880" w:type="dxa"/>
          </w:tcPr>
          <w:p w14:paraId="7C5E2A79" w14:textId="7ABE7B43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3907159" w14:textId="77777777" w:rsidR="0031091A" w:rsidRDefault="00000000">
            <w:r>
              <w:t>7407713.3403</w:t>
            </w:r>
          </w:p>
        </w:tc>
        <w:tc>
          <w:tcPr>
            <w:tcW w:w="2880" w:type="dxa"/>
          </w:tcPr>
          <w:p w14:paraId="175933E2" w14:textId="77777777" w:rsidR="0031091A" w:rsidRDefault="00000000">
            <w:r>
              <w:t>4984445.0844</w:t>
            </w:r>
          </w:p>
        </w:tc>
      </w:tr>
      <w:tr w:rsidR="0031091A" w14:paraId="32457E57" w14:textId="77777777">
        <w:tc>
          <w:tcPr>
            <w:tcW w:w="2880" w:type="dxa"/>
          </w:tcPr>
          <w:p w14:paraId="22C7C5FB" w14:textId="788BA1D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502F451" w14:textId="77777777" w:rsidR="0031091A" w:rsidRDefault="00000000">
            <w:r>
              <w:t>7407713.7503</w:t>
            </w:r>
          </w:p>
        </w:tc>
        <w:tc>
          <w:tcPr>
            <w:tcW w:w="2880" w:type="dxa"/>
          </w:tcPr>
          <w:p w14:paraId="3D63A1DD" w14:textId="77777777" w:rsidR="0031091A" w:rsidRDefault="00000000">
            <w:r>
              <w:t>4984435.4156</w:t>
            </w:r>
          </w:p>
        </w:tc>
      </w:tr>
      <w:tr w:rsidR="0031091A" w14:paraId="00704837" w14:textId="77777777">
        <w:tc>
          <w:tcPr>
            <w:tcW w:w="2880" w:type="dxa"/>
          </w:tcPr>
          <w:p w14:paraId="2F0CAE64" w14:textId="1FCD841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48B038E" w14:textId="77777777" w:rsidR="0031091A" w:rsidRDefault="00000000">
            <w:r>
              <w:t>7407713.9052</w:t>
            </w:r>
          </w:p>
        </w:tc>
        <w:tc>
          <w:tcPr>
            <w:tcW w:w="2880" w:type="dxa"/>
          </w:tcPr>
          <w:p w14:paraId="34140E2B" w14:textId="77777777" w:rsidR="0031091A" w:rsidRDefault="00000000">
            <w:r>
              <w:t>4984433.2375</w:t>
            </w:r>
          </w:p>
        </w:tc>
      </w:tr>
      <w:tr w:rsidR="0031091A" w14:paraId="750982C4" w14:textId="77777777">
        <w:tc>
          <w:tcPr>
            <w:tcW w:w="2880" w:type="dxa"/>
          </w:tcPr>
          <w:p w14:paraId="6E8F091F" w14:textId="2A520482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05DCB60" w14:textId="77777777" w:rsidR="0031091A" w:rsidRDefault="00000000">
            <w:r>
              <w:t>7407714.1200</w:t>
            </w:r>
          </w:p>
        </w:tc>
        <w:tc>
          <w:tcPr>
            <w:tcW w:w="2880" w:type="dxa"/>
          </w:tcPr>
          <w:p w14:paraId="294FCA1D" w14:textId="77777777" w:rsidR="0031091A" w:rsidRDefault="00000000">
            <w:r>
              <w:t>4984430.2700</w:t>
            </w:r>
          </w:p>
        </w:tc>
      </w:tr>
      <w:tr w:rsidR="0031091A" w14:paraId="15B5EE2F" w14:textId="77777777">
        <w:tc>
          <w:tcPr>
            <w:tcW w:w="2880" w:type="dxa"/>
          </w:tcPr>
          <w:p w14:paraId="08EA8554" w14:textId="2783BD0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8099F30" w14:textId="77777777" w:rsidR="0031091A" w:rsidRDefault="00000000">
            <w:r>
              <w:t>7407714.4701</w:t>
            </w:r>
          </w:p>
        </w:tc>
        <w:tc>
          <w:tcPr>
            <w:tcW w:w="2880" w:type="dxa"/>
          </w:tcPr>
          <w:p w14:paraId="142CCCB5" w14:textId="77777777" w:rsidR="0031091A" w:rsidRDefault="00000000">
            <w:r>
              <w:t>4984425.3287</w:t>
            </w:r>
          </w:p>
        </w:tc>
      </w:tr>
      <w:tr w:rsidR="0031091A" w14:paraId="3D347392" w14:textId="77777777">
        <w:tc>
          <w:tcPr>
            <w:tcW w:w="2880" w:type="dxa"/>
          </w:tcPr>
          <w:p w14:paraId="7F7F3DEA" w14:textId="03F697AC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F7726BA" w14:textId="77777777" w:rsidR="0031091A" w:rsidRDefault="00000000">
            <w:r>
              <w:t>7407714.4700</w:t>
            </w:r>
          </w:p>
        </w:tc>
        <w:tc>
          <w:tcPr>
            <w:tcW w:w="2880" w:type="dxa"/>
          </w:tcPr>
          <w:p w14:paraId="29159CFE" w14:textId="77777777" w:rsidR="0031091A" w:rsidRDefault="00000000">
            <w:r>
              <w:t>4984409.8573</w:t>
            </w:r>
          </w:p>
        </w:tc>
      </w:tr>
      <w:tr w:rsidR="0031091A" w14:paraId="5B24B244" w14:textId="77777777">
        <w:tc>
          <w:tcPr>
            <w:tcW w:w="2880" w:type="dxa"/>
          </w:tcPr>
          <w:p w14:paraId="204283D4" w14:textId="26255FD4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2C8230C" w14:textId="77777777" w:rsidR="0031091A" w:rsidRDefault="00000000">
            <w:r>
              <w:t>7407652.1861</w:t>
            </w:r>
          </w:p>
        </w:tc>
        <w:tc>
          <w:tcPr>
            <w:tcW w:w="2880" w:type="dxa"/>
          </w:tcPr>
          <w:p w14:paraId="42F564B1" w14:textId="77777777" w:rsidR="0031091A" w:rsidRDefault="00000000">
            <w:r>
              <w:t>4984406.0796</w:t>
            </w:r>
          </w:p>
        </w:tc>
      </w:tr>
      <w:tr w:rsidR="0031091A" w14:paraId="1E90D3DE" w14:textId="77777777">
        <w:tc>
          <w:tcPr>
            <w:tcW w:w="2880" w:type="dxa"/>
          </w:tcPr>
          <w:p w14:paraId="29D7BDFC" w14:textId="02DA004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4A039DF" w14:textId="77777777" w:rsidR="0031091A" w:rsidRDefault="00000000">
            <w:r>
              <w:t>7407638.9901</w:t>
            </w:r>
          </w:p>
        </w:tc>
        <w:tc>
          <w:tcPr>
            <w:tcW w:w="2880" w:type="dxa"/>
          </w:tcPr>
          <w:p w14:paraId="21D90B3C" w14:textId="77777777" w:rsidR="0031091A" w:rsidRDefault="00000000">
            <w:r>
              <w:t>4984404.9401</w:t>
            </w:r>
          </w:p>
        </w:tc>
      </w:tr>
      <w:tr w:rsidR="0031091A" w14:paraId="538FFE1E" w14:textId="77777777">
        <w:tc>
          <w:tcPr>
            <w:tcW w:w="2880" w:type="dxa"/>
          </w:tcPr>
          <w:p w14:paraId="351CA1AC" w14:textId="0049DA2C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6731BE7" w14:textId="77777777" w:rsidR="0031091A" w:rsidRDefault="00000000">
            <w:r>
              <w:t>7407598.0886</w:t>
            </w:r>
          </w:p>
        </w:tc>
        <w:tc>
          <w:tcPr>
            <w:tcW w:w="2880" w:type="dxa"/>
          </w:tcPr>
          <w:p w14:paraId="29022D48" w14:textId="77777777" w:rsidR="0031091A" w:rsidRDefault="00000000">
            <w:r>
              <w:t>4984400.4365</w:t>
            </w:r>
          </w:p>
        </w:tc>
      </w:tr>
      <w:tr w:rsidR="0031091A" w14:paraId="3279127E" w14:textId="77777777">
        <w:tc>
          <w:tcPr>
            <w:tcW w:w="2880" w:type="dxa"/>
          </w:tcPr>
          <w:p w14:paraId="5614B25E" w14:textId="2C4381CF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30BA872" w14:textId="77777777" w:rsidR="0031091A" w:rsidRDefault="00000000">
            <w:r>
              <w:t>7407596.6601</w:t>
            </w:r>
          </w:p>
        </w:tc>
        <w:tc>
          <w:tcPr>
            <w:tcW w:w="2880" w:type="dxa"/>
          </w:tcPr>
          <w:p w14:paraId="214A17A0" w14:textId="77777777" w:rsidR="0031091A" w:rsidRDefault="00000000">
            <w:r>
              <w:t>4984387.2801</w:t>
            </w:r>
          </w:p>
        </w:tc>
      </w:tr>
      <w:tr w:rsidR="0031091A" w14:paraId="42C95722" w14:textId="77777777">
        <w:tc>
          <w:tcPr>
            <w:tcW w:w="2880" w:type="dxa"/>
          </w:tcPr>
          <w:p w14:paraId="69C73C8B" w14:textId="34D7B90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B6A995C" w14:textId="77777777" w:rsidR="0031091A" w:rsidRDefault="00000000">
            <w:r>
              <w:t>7407598.1001</w:t>
            </w:r>
          </w:p>
        </w:tc>
        <w:tc>
          <w:tcPr>
            <w:tcW w:w="2880" w:type="dxa"/>
          </w:tcPr>
          <w:p w14:paraId="638A115F" w14:textId="77777777" w:rsidR="0031091A" w:rsidRDefault="00000000">
            <w:r>
              <w:t>4984373.6601</w:t>
            </w:r>
          </w:p>
        </w:tc>
      </w:tr>
      <w:tr w:rsidR="0031091A" w14:paraId="7EDB9A96" w14:textId="77777777">
        <w:tc>
          <w:tcPr>
            <w:tcW w:w="2880" w:type="dxa"/>
          </w:tcPr>
          <w:p w14:paraId="4120833A" w14:textId="52E26BDB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75713AD" w14:textId="77777777" w:rsidR="0031091A" w:rsidRDefault="00000000">
            <w:r>
              <w:t>7407599.4001</w:t>
            </w:r>
          </w:p>
        </w:tc>
        <w:tc>
          <w:tcPr>
            <w:tcW w:w="2880" w:type="dxa"/>
          </w:tcPr>
          <w:p w14:paraId="029A91E4" w14:textId="77777777" w:rsidR="0031091A" w:rsidRDefault="00000000">
            <w:r>
              <w:t>4984361.3201</w:t>
            </w:r>
          </w:p>
        </w:tc>
      </w:tr>
      <w:tr w:rsidR="0031091A" w14:paraId="5C4070FA" w14:textId="77777777">
        <w:tc>
          <w:tcPr>
            <w:tcW w:w="2880" w:type="dxa"/>
          </w:tcPr>
          <w:p w14:paraId="49C666A1" w14:textId="53508560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B5BFBE3" w14:textId="77777777" w:rsidR="0031091A" w:rsidRDefault="00000000">
            <w:r>
              <w:t>7407600.2801</w:t>
            </w:r>
          </w:p>
        </w:tc>
        <w:tc>
          <w:tcPr>
            <w:tcW w:w="2880" w:type="dxa"/>
          </w:tcPr>
          <w:p w14:paraId="72DB25A7" w14:textId="77777777" w:rsidR="0031091A" w:rsidRDefault="00000000">
            <w:r>
              <w:t>4984353.0201</w:t>
            </w:r>
          </w:p>
        </w:tc>
      </w:tr>
      <w:tr w:rsidR="0031091A" w14:paraId="560FCF03" w14:textId="77777777">
        <w:tc>
          <w:tcPr>
            <w:tcW w:w="2880" w:type="dxa"/>
          </w:tcPr>
          <w:p w14:paraId="2F3B03A8" w14:textId="5319A564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6081FE6" w14:textId="77777777" w:rsidR="0031091A" w:rsidRDefault="00000000">
            <w:r>
              <w:t>7407600.8801</w:t>
            </w:r>
          </w:p>
        </w:tc>
        <w:tc>
          <w:tcPr>
            <w:tcW w:w="2880" w:type="dxa"/>
          </w:tcPr>
          <w:p w14:paraId="00BC6232" w14:textId="77777777" w:rsidR="0031091A" w:rsidRDefault="00000000">
            <w:r>
              <w:t>4984347.4001</w:t>
            </w:r>
          </w:p>
        </w:tc>
      </w:tr>
      <w:tr w:rsidR="0031091A" w14:paraId="7703B076" w14:textId="77777777">
        <w:tc>
          <w:tcPr>
            <w:tcW w:w="2880" w:type="dxa"/>
          </w:tcPr>
          <w:p w14:paraId="37857E6F" w14:textId="19EACE4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17502D30" w14:textId="77777777" w:rsidR="0031091A" w:rsidRDefault="00000000">
            <w:r>
              <w:t>7407602.0801</w:t>
            </w:r>
          </w:p>
        </w:tc>
        <w:tc>
          <w:tcPr>
            <w:tcW w:w="2880" w:type="dxa"/>
          </w:tcPr>
          <w:p w14:paraId="79E23B23" w14:textId="77777777" w:rsidR="0031091A" w:rsidRDefault="00000000">
            <w:r>
              <w:t>4984335.9701</w:t>
            </w:r>
          </w:p>
        </w:tc>
      </w:tr>
      <w:tr w:rsidR="0031091A" w14:paraId="531E2D31" w14:textId="77777777">
        <w:tc>
          <w:tcPr>
            <w:tcW w:w="2880" w:type="dxa"/>
          </w:tcPr>
          <w:p w14:paraId="63959DB8" w14:textId="5FF8A20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DD0899C" w14:textId="77777777" w:rsidR="0031091A" w:rsidRDefault="00000000">
            <w:r>
              <w:t>7407603.4101</w:t>
            </w:r>
          </w:p>
        </w:tc>
        <w:tc>
          <w:tcPr>
            <w:tcW w:w="2880" w:type="dxa"/>
          </w:tcPr>
          <w:p w14:paraId="443C29D8" w14:textId="77777777" w:rsidR="0031091A" w:rsidRDefault="00000000">
            <w:r>
              <w:t>4984323.4401</w:t>
            </w:r>
          </w:p>
        </w:tc>
      </w:tr>
      <w:tr w:rsidR="0031091A" w14:paraId="50475F6C" w14:textId="77777777">
        <w:tc>
          <w:tcPr>
            <w:tcW w:w="2880" w:type="dxa"/>
          </w:tcPr>
          <w:p w14:paraId="47B895F4" w14:textId="606BF83F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F5D93BA" w14:textId="77777777" w:rsidR="0031091A" w:rsidRDefault="00000000">
            <w:r>
              <w:t>7407605.1901</w:t>
            </w:r>
          </w:p>
        </w:tc>
        <w:tc>
          <w:tcPr>
            <w:tcW w:w="2880" w:type="dxa"/>
          </w:tcPr>
          <w:p w14:paraId="13F8F122" w14:textId="77777777" w:rsidR="0031091A" w:rsidRDefault="00000000">
            <w:r>
              <w:t>4984306.5801</w:t>
            </w:r>
          </w:p>
        </w:tc>
      </w:tr>
      <w:tr w:rsidR="0031091A" w14:paraId="0B1B2840" w14:textId="77777777">
        <w:tc>
          <w:tcPr>
            <w:tcW w:w="2880" w:type="dxa"/>
          </w:tcPr>
          <w:p w14:paraId="5D24834E" w14:textId="291F7AB4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CCE35B4" w14:textId="77777777" w:rsidR="0031091A" w:rsidRDefault="00000000">
            <w:r>
              <w:t>7407606.4001</w:t>
            </w:r>
          </w:p>
        </w:tc>
        <w:tc>
          <w:tcPr>
            <w:tcW w:w="2880" w:type="dxa"/>
          </w:tcPr>
          <w:p w14:paraId="6DEF2995" w14:textId="77777777" w:rsidR="0031091A" w:rsidRDefault="00000000">
            <w:r>
              <w:t>4984295.1901</w:t>
            </w:r>
          </w:p>
        </w:tc>
      </w:tr>
      <w:tr w:rsidR="0031091A" w14:paraId="0ECBD02B" w14:textId="77777777">
        <w:tc>
          <w:tcPr>
            <w:tcW w:w="2880" w:type="dxa"/>
          </w:tcPr>
          <w:p w14:paraId="2BE3E11D" w14:textId="37B321DC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03FE269" w14:textId="77777777" w:rsidR="0031091A" w:rsidRDefault="00000000">
            <w:r>
              <w:t>7407607.7701</w:t>
            </w:r>
          </w:p>
        </w:tc>
        <w:tc>
          <w:tcPr>
            <w:tcW w:w="2880" w:type="dxa"/>
          </w:tcPr>
          <w:p w14:paraId="0DDDBDEC" w14:textId="77777777" w:rsidR="0031091A" w:rsidRDefault="00000000">
            <w:r>
              <w:t>4984282.1701</w:t>
            </w:r>
          </w:p>
        </w:tc>
      </w:tr>
      <w:tr w:rsidR="0031091A" w14:paraId="34698DE7" w14:textId="77777777">
        <w:tc>
          <w:tcPr>
            <w:tcW w:w="2880" w:type="dxa"/>
          </w:tcPr>
          <w:p w14:paraId="3BFDB566" w14:textId="6E26BFEC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F24D13D" w14:textId="77777777" w:rsidR="0031091A" w:rsidRDefault="00000000">
            <w:r>
              <w:t>7407609.5701</w:t>
            </w:r>
          </w:p>
        </w:tc>
        <w:tc>
          <w:tcPr>
            <w:tcW w:w="2880" w:type="dxa"/>
          </w:tcPr>
          <w:p w14:paraId="127BDA12" w14:textId="77777777" w:rsidR="0031091A" w:rsidRDefault="00000000">
            <w:r>
              <w:t>4984265.1601</w:t>
            </w:r>
          </w:p>
        </w:tc>
      </w:tr>
      <w:tr w:rsidR="0031091A" w14:paraId="4A617326" w14:textId="77777777">
        <w:tc>
          <w:tcPr>
            <w:tcW w:w="2880" w:type="dxa"/>
          </w:tcPr>
          <w:p w14:paraId="50759495" w14:textId="5F9DBA1E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9D204C6" w14:textId="77777777" w:rsidR="0031091A" w:rsidRDefault="00000000">
            <w:r>
              <w:t>7407603.7601</w:t>
            </w:r>
          </w:p>
        </w:tc>
        <w:tc>
          <w:tcPr>
            <w:tcW w:w="2880" w:type="dxa"/>
          </w:tcPr>
          <w:p w14:paraId="190E084F" w14:textId="77777777" w:rsidR="0031091A" w:rsidRDefault="00000000">
            <w:r>
              <w:t>4984263.7601</w:t>
            </w:r>
          </w:p>
        </w:tc>
      </w:tr>
      <w:tr w:rsidR="0031091A" w14:paraId="791D903B" w14:textId="77777777">
        <w:tc>
          <w:tcPr>
            <w:tcW w:w="2880" w:type="dxa"/>
          </w:tcPr>
          <w:p w14:paraId="178B5857" w14:textId="40F9F4A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7C8CBC9" w14:textId="77777777" w:rsidR="0031091A" w:rsidRDefault="00000000">
            <w:r>
              <w:t>7407574.5101</w:t>
            </w:r>
          </w:p>
        </w:tc>
        <w:tc>
          <w:tcPr>
            <w:tcW w:w="2880" w:type="dxa"/>
          </w:tcPr>
          <w:p w14:paraId="4D3EB11D" w14:textId="77777777" w:rsidR="0031091A" w:rsidRDefault="00000000">
            <w:r>
              <w:t>4984256.6801</w:t>
            </w:r>
          </w:p>
        </w:tc>
      </w:tr>
      <w:tr w:rsidR="0031091A" w14:paraId="3D4F7FDC" w14:textId="77777777">
        <w:tc>
          <w:tcPr>
            <w:tcW w:w="2880" w:type="dxa"/>
          </w:tcPr>
          <w:p w14:paraId="7E331A72" w14:textId="502A9543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98A80BA" w14:textId="77777777" w:rsidR="0031091A" w:rsidRDefault="00000000">
            <w:r>
              <w:t>7407562.8101</w:t>
            </w:r>
          </w:p>
        </w:tc>
        <w:tc>
          <w:tcPr>
            <w:tcW w:w="2880" w:type="dxa"/>
          </w:tcPr>
          <w:p w14:paraId="2179160C" w14:textId="77777777" w:rsidR="0031091A" w:rsidRDefault="00000000">
            <w:r>
              <w:t>4984254.0501</w:t>
            </w:r>
          </w:p>
        </w:tc>
      </w:tr>
      <w:tr w:rsidR="0031091A" w14:paraId="1291DB60" w14:textId="77777777">
        <w:tc>
          <w:tcPr>
            <w:tcW w:w="2880" w:type="dxa"/>
          </w:tcPr>
          <w:p w14:paraId="2DE8E8EC" w14:textId="0CACFDD7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B3C82F2" w14:textId="77777777" w:rsidR="0031091A" w:rsidRDefault="00000000">
            <w:r>
              <w:t>7407565.8000</w:t>
            </w:r>
          </w:p>
        </w:tc>
        <w:tc>
          <w:tcPr>
            <w:tcW w:w="2880" w:type="dxa"/>
          </w:tcPr>
          <w:p w14:paraId="3B785641" w14:textId="77777777" w:rsidR="0031091A" w:rsidRDefault="00000000">
            <w:r>
              <w:t>4984241.4500</w:t>
            </w:r>
          </w:p>
        </w:tc>
      </w:tr>
      <w:tr w:rsidR="0031091A" w14:paraId="4A67C00E" w14:textId="77777777">
        <w:tc>
          <w:tcPr>
            <w:tcW w:w="2880" w:type="dxa"/>
          </w:tcPr>
          <w:p w14:paraId="0099AA9A" w14:textId="6392D40E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2327651" w14:textId="77777777" w:rsidR="0031091A" w:rsidRDefault="00000000">
            <w:r>
              <w:t>7407567.5600</w:t>
            </w:r>
          </w:p>
        </w:tc>
        <w:tc>
          <w:tcPr>
            <w:tcW w:w="2880" w:type="dxa"/>
          </w:tcPr>
          <w:p w14:paraId="04F1C6E4" w14:textId="77777777" w:rsidR="0031091A" w:rsidRDefault="00000000">
            <w:r>
              <w:t>4984234.5001</w:t>
            </w:r>
          </w:p>
        </w:tc>
      </w:tr>
      <w:tr w:rsidR="0031091A" w14:paraId="1E6F247F" w14:textId="77777777">
        <w:tc>
          <w:tcPr>
            <w:tcW w:w="2880" w:type="dxa"/>
          </w:tcPr>
          <w:p w14:paraId="093FA328" w14:textId="12DE0AB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962EB07" w14:textId="77777777" w:rsidR="0031091A" w:rsidRDefault="00000000">
            <w:r>
              <w:t>7407564.5001</w:t>
            </w:r>
          </w:p>
        </w:tc>
        <w:tc>
          <w:tcPr>
            <w:tcW w:w="2880" w:type="dxa"/>
          </w:tcPr>
          <w:p w14:paraId="12DF5FE9" w14:textId="77777777" w:rsidR="0031091A" w:rsidRDefault="00000000">
            <w:r>
              <w:t>4984234.2801</w:t>
            </w:r>
          </w:p>
        </w:tc>
      </w:tr>
      <w:tr w:rsidR="0031091A" w14:paraId="7507ADAF" w14:textId="77777777">
        <w:tc>
          <w:tcPr>
            <w:tcW w:w="2880" w:type="dxa"/>
          </w:tcPr>
          <w:p w14:paraId="28D7CE1E" w14:textId="6B4D91A0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A0B0E4A" w14:textId="77777777" w:rsidR="0031091A" w:rsidRDefault="00000000">
            <w:r>
              <w:t>7407515.8001</w:t>
            </w:r>
          </w:p>
        </w:tc>
        <w:tc>
          <w:tcPr>
            <w:tcW w:w="2880" w:type="dxa"/>
          </w:tcPr>
          <w:p w14:paraId="15303255" w14:textId="77777777" w:rsidR="0031091A" w:rsidRDefault="00000000">
            <w:r>
              <w:t>4984227.9201</w:t>
            </w:r>
          </w:p>
        </w:tc>
      </w:tr>
      <w:tr w:rsidR="0031091A" w14:paraId="699CFD31" w14:textId="77777777">
        <w:tc>
          <w:tcPr>
            <w:tcW w:w="2880" w:type="dxa"/>
          </w:tcPr>
          <w:p w14:paraId="429F055D" w14:textId="19D8991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99DA51D" w14:textId="77777777" w:rsidR="0031091A" w:rsidRDefault="00000000">
            <w:r>
              <w:t>7407511.3301</w:t>
            </w:r>
          </w:p>
        </w:tc>
        <w:tc>
          <w:tcPr>
            <w:tcW w:w="2880" w:type="dxa"/>
          </w:tcPr>
          <w:p w14:paraId="5FD42BB1" w14:textId="77777777" w:rsidR="0031091A" w:rsidRDefault="00000000">
            <w:r>
              <w:t>4984227.3701</w:t>
            </w:r>
          </w:p>
        </w:tc>
      </w:tr>
      <w:tr w:rsidR="0031091A" w14:paraId="2E52377F" w14:textId="77777777">
        <w:tc>
          <w:tcPr>
            <w:tcW w:w="2880" w:type="dxa"/>
          </w:tcPr>
          <w:p w14:paraId="46AA1D1D" w14:textId="2575EBD6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72BB2FC" w14:textId="77777777" w:rsidR="0031091A" w:rsidRDefault="00000000">
            <w:r>
              <w:t>7407482.0225</w:t>
            </w:r>
          </w:p>
        </w:tc>
        <w:tc>
          <w:tcPr>
            <w:tcW w:w="2880" w:type="dxa"/>
          </w:tcPr>
          <w:p w14:paraId="327E3208" w14:textId="77777777" w:rsidR="0031091A" w:rsidRDefault="00000000">
            <w:r>
              <w:t>4984223.7504</w:t>
            </w:r>
          </w:p>
        </w:tc>
      </w:tr>
      <w:tr w:rsidR="0031091A" w14:paraId="67224352" w14:textId="77777777">
        <w:tc>
          <w:tcPr>
            <w:tcW w:w="2880" w:type="dxa"/>
          </w:tcPr>
          <w:p w14:paraId="2327CDC4" w14:textId="37E53A79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490DAEBF" w14:textId="77777777" w:rsidR="0031091A" w:rsidRDefault="00000000">
            <w:r>
              <w:t>7407468.1900</w:t>
            </w:r>
          </w:p>
        </w:tc>
        <w:tc>
          <w:tcPr>
            <w:tcW w:w="2880" w:type="dxa"/>
          </w:tcPr>
          <w:p w14:paraId="2CF5A75C" w14:textId="77777777" w:rsidR="0031091A" w:rsidRDefault="00000000">
            <w:r>
              <w:t>4984221.5200</w:t>
            </w:r>
          </w:p>
        </w:tc>
      </w:tr>
      <w:tr w:rsidR="0031091A" w14:paraId="0AF854AD" w14:textId="77777777">
        <w:tc>
          <w:tcPr>
            <w:tcW w:w="2880" w:type="dxa"/>
          </w:tcPr>
          <w:p w14:paraId="287D84E5" w14:textId="7001039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2601271" w14:textId="77777777" w:rsidR="0031091A" w:rsidRDefault="00000000">
            <w:r>
              <w:t>7407435.8501</w:t>
            </w:r>
          </w:p>
        </w:tc>
        <w:tc>
          <w:tcPr>
            <w:tcW w:w="2880" w:type="dxa"/>
          </w:tcPr>
          <w:p w14:paraId="6AB05D4D" w14:textId="77777777" w:rsidR="0031091A" w:rsidRDefault="00000000">
            <w:r>
              <w:t>4984217.6101</w:t>
            </w:r>
          </w:p>
        </w:tc>
      </w:tr>
      <w:tr w:rsidR="0031091A" w14:paraId="373B04B0" w14:textId="77777777">
        <w:tc>
          <w:tcPr>
            <w:tcW w:w="2880" w:type="dxa"/>
          </w:tcPr>
          <w:p w14:paraId="73D5346E" w14:textId="71F42E5E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5495A05" w14:textId="77777777" w:rsidR="0031091A" w:rsidRDefault="00000000">
            <w:r>
              <w:t>7407397.2200</w:t>
            </w:r>
          </w:p>
        </w:tc>
        <w:tc>
          <w:tcPr>
            <w:tcW w:w="2880" w:type="dxa"/>
          </w:tcPr>
          <w:p w14:paraId="7A0F479B" w14:textId="77777777" w:rsidR="0031091A" w:rsidRDefault="00000000">
            <w:r>
              <w:t>4984213.1600</w:t>
            </w:r>
          </w:p>
        </w:tc>
      </w:tr>
      <w:tr w:rsidR="0031091A" w14:paraId="67B80254" w14:textId="77777777">
        <w:tc>
          <w:tcPr>
            <w:tcW w:w="2880" w:type="dxa"/>
          </w:tcPr>
          <w:p w14:paraId="6E2FA5AF" w14:textId="3FA3BD1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34F40AEF" w14:textId="77777777" w:rsidR="0031091A" w:rsidRDefault="00000000">
            <w:r>
              <w:t>7407384.6501</w:t>
            </w:r>
          </w:p>
        </w:tc>
        <w:tc>
          <w:tcPr>
            <w:tcW w:w="2880" w:type="dxa"/>
          </w:tcPr>
          <w:p w14:paraId="11543D15" w14:textId="77777777" w:rsidR="0031091A" w:rsidRDefault="00000000">
            <w:r>
              <w:t>4984211.5301</w:t>
            </w:r>
          </w:p>
        </w:tc>
      </w:tr>
      <w:tr w:rsidR="0031091A" w14:paraId="432969DA" w14:textId="77777777">
        <w:tc>
          <w:tcPr>
            <w:tcW w:w="2880" w:type="dxa"/>
          </w:tcPr>
          <w:p w14:paraId="193E3718" w14:textId="079904D4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2D460C0" w14:textId="77777777" w:rsidR="0031091A" w:rsidRDefault="00000000">
            <w:r>
              <w:t>7407341.5201</w:t>
            </w:r>
          </w:p>
        </w:tc>
        <w:tc>
          <w:tcPr>
            <w:tcW w:w="2880" w:type="dxa"/>
          </w:tcPr>
          <w:p w14:paraId="28904EBD" w14:textId="77777777" w:rsidR="0031091A" w:rsidRDefault="00000000">
            <w:r>
              <w:t>4984206.2601</w:t>
            </w:r>
          </w:p>
        </w:tc>
      </w:tr>
      <w:tr w:rsidR="0031091A" w14:paraId="2888BF0D" w14:textId="77777777">
        <w:tc>
          <w:tcPr>
            <w:tcW w:w="2880" w:type="dxa"/>
          </w:tcPr>
          <w:p w14:paraId="26CE9BBA" w14:textId="145AEFB7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F38E5A4" w14:textId="77777777" w:rsidR="0031091A" w:rsidRDefault="00000000">
            <w:r>
              <w:t>7407298.4100</w:t>
            </w:r>
          </w:p>
        </w:tc>
        <w:tc>
          <w:tcPr>
            <w:tcW w:w="2880" w:type="dxa"/>
          </w:tcPr>
          <w:p w14:paraId="24CEB1D3" w14:textId="77777777" w:rsidR="0031091A" w:rsidRDefault="00000000">
            <w:r>
              <w:t>4984201.1700</w:t>
            </w:r>
          </w:p>
        </w:tc>
      </w:tr>
      <w:tr w:rsidR="0031091A" w14:paraId="442AE2D5" w14:textId="77777777">
        <w:tc>
          <w:tcPr>
            <w:tcW w:w="2880" w:type="dxa"/>
          </w:tcPr>
          <w:p w14:paraId="21160F92" w14:textId="7FAB09E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6601034" w14:textId="77777777" w:rsidR="0031091A" w:rsidRDefault="00000000">
            <w:r>
              <w:t>7407294.9801</w:t>
            </w:r>
          </w:p>
        </w:tc>
        <w:tc>
          <w:tcPr>
            <w:tcW w:w="2880" w:type="dxa"/>
          </w:tcPr>
          <w:p w14:paraId="0E5A95A0" w14:textId="77777777" w:rsidR="0031091A" w:rsidRDefault="00000000">
            <w:r>
              <w:t>4984200.9801</w:t>
            </w:r>
          </w:p>
        </w:tc>
      </w:tr>
      <w:tr w:rsidR="0031091A" w14:paraId="0E4A1635" w14:textId="77777777">
        <w:tc>
          <w:tcPr>
            <w:tcW w:w="2880" w:type="dxa"/>
          </w:tcPr>
          <w:p w14:paraId="3C4CD8B3" w14:textId="5FA70B1A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B222444" w14:textId="77777777" w:rsidR="0031091A" w:rsidRDefault="00000000">
            <w:r>
              <w:t>7407241.8501</w:t>
            </w:r>
          </w:p>
        </w:tc>
        <w:tc>
          <w:tcPr>
            <w:tcW w:w="2880" w:type="dxa"/>
          </w:tcPr>
          <w:p w14:paraId="17D62B5C" w14:textId="77777777" w:rsidR="0031091A" w:rsidRDefault="00000000">
            <w:r>
              <w:t>4984201.2701</w:t>
            </w:r>
          </w:p>
        </w:tc>
      </w:tr>
      <w:tr w:rsidR="0031091A" w14:paraId="240EAF6E" w14:textId="77777777">
        <w:tc>
          <w:tcPr>
            <w:tcW w:w="2880" w:type="dxa"/>
          </w:tcPr>
          <w:p w14:paraId="4B42A20E" w14:textId="2661C2C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64FD2C5" w14:textId="77777777" w:rsidR="0031091A" w:rsidRDefault="00000000">
            <w:r>
              <w:t>7407185.4501</w:t>
            </w:r>
          </w:p>
        </w:tc>
        <w:tc>
          <w:tcPr>
            <w:tcW w:w="2880" w:type="dxa"/>
          </w:tcPr>
          <w:p w14:paraId="4F55A7AE" w14:textId="77777777" w:rsidR="0031091A" w:rsidRDefault="00000000">
            <w:r>
              <w:t>4984201.7901</w:t>
            </w:r>
          </w:p>
        </w:tc>
      </w:tr>
      <w:tr w:rsidR="0031091A" w14:paraId="43922770" w14:textId="77777777">
        <w:tc>
          <w:tcPr>
            <w:tcW w:w="2880" w:type="dxa"/>
          </w:tcPr>
          <w:p w14:paraId="626CD40B" w14:textId="0F7A406F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040F95F9" w14:textId="77777777" w:rsidR="0031091A" w:rsidRDefault="00000000">
            <w:r>
              <w:t>7407180.7201</w:t>
            </w:r>
          </w:p>
        </w:tc>
        <w:tc>
          <w:tcPr>
            <w:tcW w:w="2880" w:type="dxa"/>
          </w:tcPr>
          <w:p w14:paraId="64F91B1E" w14:textId="77777777" w:rsidR="0031091A" w:rsidRDefault="00000000">
            <w:r>
              <w:t>4984201.6201</w:t>
            </w:r>
          </w:p>
        </w:tc>
      </w:tr>
      <w:tr w:rsidR="0031091A" w14:paraId="0C406D87" w14:textId="77777777">
        <w:tc>
          <w:tcPr>
            <w:tcW w:w="2880" w:type="dxa"/>
          </w:tcPr>
          <w:p w14:paraId="58FFCFD9" w14:textId="6006AAA1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8D5A1B4" w14:textId="77777777" w:rsidR="0031091A" w:rsidRDefault="00000000">
            <w:r>
              <w:t>7407176.2201</w:t>
            </w:r>
          </w:p>
        </w:tc>
        <w:tc>
          <w:tcPr>
            <w:tcW w:w="2880" w:type="dxa"/>
          </w:tcPr>
          <w:p w14:paraId="66A9697A" w14:textId="77777777" w:rsidR="0031091A" w:rsidRDefault="00000000">
            <w:r>
              <w:t>4984201.6501</w:t>
            </w:r>
          </w:p>
        </w:tc>
      </w:tr>
      <w:tr w:rsidR="0031091A" w14:paraId="10BEA319" w14:textId="77777777">
        <w:tc>
          <w:tcPr>
            <w:tcW w:w="2880" w:type="dxa"/>
          </w:tcPr>
          <w:p w14:paraId="1EB67F5B" w14:textId="7ACCC730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A407915" w14:textId="77777777" w:rsidR="0031091A" w:rsidRDefault="00000000">
            <w:r>
              <w:t>7407125.7301</w:t>
            </w:r>
          </w:p>
        </w:tc>
        <w:tc>
          <w:tcPr>
            <w:tcW w:w="2880" w:type="dxa"/>
          </w:tcPr>
          <w:p w14:paraId="76720F37" w14:textId="77777777" w:rsidR="0031091A" w:rsidRDefault="00000000">
            <w:r>
              <w:t>4984203.1801</w:t>
            </w:r>
          </w:p>
        </w:tc>
      </w:tr>
      <w:tr w:rsidR="0031091A" w14:paraId="4FE0C5A4" w14:textId="77777777">
        <w:tc>
          <w:tcPr>
            <w:tcW w:w="2880" w:type="dxa"/>
          </w:tcPr>
          <w:p w14:paraId="7C83C222" w14:textId="1D028170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5BB7A33" w14:textId="77777777" w:rsidR="0031091A" w:rsidRDefault="00000000">
            <w:r>
              <w:t>7407097.3201</w:t>
            </w:r>
          </w:p>
        </w:tc>
        <w:tc>
          <w:tcPr>
            <w:tcW w:w="2880" w:type="dxa"/>
          </w:tcPr>
          <w:p w14:paraId="644BED70" w14:textId="77777777" w:rsidR="0031091A" w:rsidRDefault="00000000">
            <w:r>
              <w:t>4984204.0800</w:t>
            </w:r>
          </w:p>
        </w:tc>
      </w:tr>
      <w:tr w:rsidR="0031091A" w14:paraId="1D724BBB" w14:textId="77777777">
        <w:tc>
          <w:tcPr>
            <w:tcW w:w="2880" w:type="dxa"/>
          </w:tcPr>
          <w:p w14:paraId="7D0B0A41" w14:textId="042C690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2B954C1C" w14:textId="77777777" w:rsidR="0031091A" w:rsidRDefault="00000000">
            <w:r>
              <w:t>7407097.4001</w:t>
            </w:r>
          </w:p>
        </w:tc>
        <w:tc>
          <w:tcPr>
            <w:tcW w:w="2880" w:type="dxa"/>
          </w:tcPr>
          <w:p w14:paraId="1995A89D" w14:textId="77777777" w:rsidR="0031091A" w:rsidRDefault="00000000">
            <w:r>
              <w:t>4984223.9301</w:t>
            </w:r>
          </w:p>
        </w:tc>
      </w:tr>
      <w:tr w:rsidR="0031091A" w14:paraId="2C86CB1C" w14:textId="77777777">
        <w:tc>
          <w:tcPr>
            <w:tcW w:w="2880" w:type="dxa"/>
          </w:tcPr>
          <w:p w14:paraId="44CFFD5B" w14:textId="36C6D683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A375D47" w14:textId="77777777" w:rsidR="0031091A" w:rsidRDefault="00000000">
            <w:r>
              <w:t>7407097.4601</w:t>
            </w:r>
          </w:p>
        </w:tc>
        <w:tc>
          <w:tcPr>
            <w:tcW w:w="2880" w:type="dxa"/>
          </w:tcPr>
          <w:p w14:paraId="3902691A" w14:textId="77777777" w:rsidR="0031091A" w:rsidRDefault="00000000">
            <w:r>
              <w:t>4984239.4301</w:t>
            </w:r>
          </w:p>
        </w:tc>
      </w:tr>
      <w:tr w:rsidR="0031091A" w14:paraId="12D36151" w14:textId="77777777">
        <w:tc>
          <w:tcPr>
            <w:tcW w:w="2880" w:type="dxa"/>
          </w:tcPr>
          <w:p w14:paraId="4A2AC1A5" w14:textId="052041AD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6553B3ED" w14:textId="77777777" w:rsidR="0031091A" w:rsidRDefault="00000000">
            <w:r>
              <w:t>7407097.5301</w:t>
            </w:r>
          </w:p>
        </w:tc>
        <w:tc>
          <w:tcPr>
            <w:tcW w:w="2880" w:type="dxa"/>
          </w:tcPr>
          <w:p w14:paraId="572A74E5" w14:textId="77777777" w:rsidR="0031091A" w:rsidRDefault="00000000">
            <w:r>
              <w:t>4984258.9301</w:t>
            </w:r>
          </w:p>
        </w:tc>
      </w:tr>
      <w:tr w:rsidR="0031091A" w14:paraId="79F15243" w14:textId="77777777">
        <w:tc>
          <w:tcPr>
            <w:tcW w:w="2880" w:type="dxa"/>
          </w:tcPr>
          <w:p w14:paraId="52491806" w14:textId="4184346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592B6F7A" w14:textId="77777777" w:rsidR="0031091A" w:rsidRDefault="00000000">
            <w:r>
              <w:t>7407097.5801</w:t>
            </w:r>
          </w:p>
        </w:tc>
        <w:tc>
          <w:tcPr>
            <w:tcW w:w="2880" w:type="dxa"/>
          </w:tcPr>
          <w:p w14:paraId="7260783B" w14:textId="77777777" w:rsidR="0031091A" w:rsidRDefault="00000000">
            <w:r>
              <w:t>4984270.9300</w:t>
            </w:r>
          </w:p>
        </w:tc>
      </w:tr>
      <w:tr w:rsidR="0031091A" w14:paraId="2B83F95F" w14:textId="77777777">
        <w:tc>
          <w:tcPr>
            <w:tcW w:w="2880" w:type="dxa"/>
          </w:tcPr>
          <w:p w14:paraId="39EDC4A8" w14:textId="07DB5A38" w:rsidR="0031091A" w:rsidRDefault="0031091A" w:rsidP="00524EB4">
            <w:pPr>
              <w:pStyle w:val="ListParagraph"/>
              <w:numPr>
                <w:ilvl w:val="0"/>
                <w:numId w:val="10"/>
              </w:numPr>
            </w:pPr>
          </w:p>
        </w:tc>
        <w:tc>
          <w:tcPr>
            <w:tcW w:w="2880" w:type="dxa"/>
          </w:tcPr>
          <w:p w14:paraId="719E45A8" w14:textId="77777777" w:rsidR="0031091A" w:rsidRDefault="00000000">
            <w:r>
              <w:t>7407071.7101</w:t>
            </w:r>
          </w:p>
        </w:tc>
        <w:tc>
          <w:tcPr>
            <w:tcW w:w="2880" w:type="dxa"/>
          </w:tcPr>
          <w:p w14:paraId="5FE33C0F" w14:textId="77777777" w:rsidR="0031091A" w:rsidRDefault="00000000">
            <w:r>
              <w:t>4984270.0601</w:t>
            </w:r>
          </w:p>
        </w:tc>
      </w:tr>
    </w:tbl>
    <w:p w14:paraId="010276E6" w14:textId="77777777" w:rsidR="0031091A" w:rsidRDefault="0031091A"/>
    <w:sectPr w:rsidR="0031091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40B198F"/>
    <w:multiLevelType w:val="hybridMultilevel"/>
    <w:tmpl w:val="94F88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992027">
    <w:abstractNumId w:val="8"/>
  </w:num>
  <w:num w:numId="2" w16cid:durableId="977998801">
    <w:abstractNumId w:val="6"/>
  </w:num>
  <w:num w:numId="3" w16cid:durableId="461967147">
    <w:abstractNumId w:val="5"/>
  </w:num>
  <w:num w:numId="4" w16cid:durableId="1911768798">
    <w:abstractNumId w:val="4"/>
  </w:num>
  <w:num w:numId="5" w16cid:durableId="1483158198">
    <w:abstractNumId w:val="7"/>
  </w:num>
  <w:num w:numId="6" w16cid:durableId="121309058">
    <w:abstractNumId w:val="3"/>
  </w:num>
  <w:num w:numId="7" w16cid:durableId="2050718629">
    <w:abstractNumId w:val="2"/>
  </w:num>
  <w:num w:numId="8" w16cid:durableId="1610888897">
    <w:abstractNumId w:val="1"/>
  </w:num>
  <w:num w:numId="9" w16cid:durableId="680087944">
    <w:abstractNumId w:val="0"/>
  </w:num>
  <w:num w:numId="10" w16cid:durableId="10496913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1263"/>
    <w:rsid w:val="0029639D"/>
    <w:rsid w:val="0031091A"/>
    <w:rsid w:val="00326F90"/>
    <w:rsid w:val="00524EB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B69A6"/>
  <w14:defaultImageDpi w14:val="300"/>
  <w15:docId w15:val="{102EB975-D6DC-461A-AA89-A6357E71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COARCH</cp:lastModifiedBy>
  <cp:revision>2</cp:revision>
  <dcterms:created xsi:type="dcterms:W3CDTF">2026-05-26T12:44:00Z</dcterms:created>
  <dcterms:modified xsi:type="dcterms:W3CDTF">2026-05-26T12:44:00Z</dcterms:modified>
  <cp:category/>
</cp:coreProperties>
</file>